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Waschküche/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663733" name="019f1853-ce59-7e5b-a92e-f6424518b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94763" name="019f1853-ce59-7e5b-a92e-f6424518b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569441" name="019f1858-26e9-76db-925a-6f2a301a5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949592" name="019f1858-26e9-76db-925a-6f2a301a5e8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3896887" name="019f1873-199e-7bf7-bfa6-e699c5f6f6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05275" name="019f1873-199e-7bf7-bfa6-e699c5f6f6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873405" name="019f1877-08a1-7626-8719-a7963006e7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715501" name="019f1877-08a1-7626-8719-a7963006e77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2976888" name="019f1879-da77-7a6c-9396-072f3d5ce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9758" name="019f1879-da77-7a6c-9396-072f3d5cef6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9576124" name="019f1885-8646-71e3-b9f8-db52b31bc3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250363" name="019f1885-8646-71e3-b9f8-db52b31bc39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0758652" name="019f1891-f9a1-78e2-b890-375fc308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820112" name="019f1891-f9a1-78e2-b890-375fc308d8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3290777" name="019f189a-7705-7023-b72e-742fc66315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835157" name="019f189a-7705-7023-b72e-742fc66315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5349201" name="019f18a8-bb5b-759f-aa5d-29879d2ef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35616" name="019f18a8-bb5b-759f-aa5d-29879d2efc5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8302485" name="019f18af-90b5-732c-9058-4585a6090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431044" name="019f18af-90b5-732c-9058-4585a609068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0632106" name="019f18b8-d1de-7e94-a947-db6798769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247491" name="019f18b8-d1de-7e94-a947-db67987695e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Waschküche/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8096732" name="019f1855-deac-7d51-abca-3586a300e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69" name="019f1855-deac-7d51-abca-3586a300e3b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811355" name="019f1874-9149-7701-8448-7eec8b77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642724" name="019f1874-9149-7701-8448-7eec8b77878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7462935" name="019f187a-fbed-7dcb-8cb4-008f88a6e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472911" name="019f187a-fbed-7dcb-8cb4-008f88a6e1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6367216" name="019f1894-cbf7-71bc-a5b8-9fdb8d8fa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784569" name="019f1894-cbf7-71bc-a5b8-9fdb8d8fa1e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6738381" name="019f189b-2f08-73b4-98c3-a28ac70f3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954217" name="019f189b-2f08-73b4-98c3-a28ac70f356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7562666" name="019f18b0-e18f-7066-85cf-c708d39ac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050833" name="019f18b0-e18f-7066-85cf-c708d39ac55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4599158" name="019f1886-2798-7a22-8d8b-5c55ad678d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137592" name="019f1886-2798-7a22-8d8b-5c55ad678d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4071063" name="019f1871-c74c-79bd-913e-9e8d5c1eb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258441" name="019f1871-c74c-79bd-913e-9e8d5c1eb45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4841758" name="019f188f-d81c-7716-b1de-c8f9930ac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914654" name="019f188f-d81c-7716-b1de-c8f9930ac9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4336013" name="019f18a8-27ea-73a6-ac01-263541d54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176893" name="019f18a8-27ea-73a6-ac01-263541d540b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0852275" name="019f1877-d65c-733f-92ee-d352658be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420126" name="019f1877-d65c-733f-92ee-d352658be6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6577219" name="019f187e-e9ee-7bfc-a192-72c1d73f2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385436" name="019f187e-e9ee-7bfc-a192-72c1d73f225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7410027" name="019f187b-90ec-7aa2-a3d7-eaa24c2f0f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229700" name="019f187b-90ec-7aa2-a3d7-eaa24c2f0f3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3477451" name="019f1890-b0dc-7101-ac53-7b9766d9f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70037" name="019f1890-b0dc-7101-ac53-7b9766d9f6c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57191508" name="019f18a6-f6cc-756c-b036-14bf72ac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138274" name="019f18a6-f6cc-756c-b036-14bf72ac598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226928" name="019f18aa-ba0e-7287-8c15-2a67c6034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877614" name="019f18aa-ba0e-7287-8c15-2a67c60342b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3457913" name="019f18b9-a0df-70e1-a366-ae0625b7fa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323828" name="019f18b9-a0df-70e1-a366-ae0625b7faf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Hubelstrasse 14, Niederwil</w:t>
          </w:r>
        </w:p>
        <w:p>
          <w:pPr>
            <w:spacing w:before="0" w:after="0"/>
          </w:pPr>
          <w:r>
            <w:t>DN 1023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